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Sicherungskasten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19373672" name="12b05300-fe7c-11ef-9f02-45a97ddf9b2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5985462" name="12b05300-fe7c-11ef-9f02-45a97ddf9b2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82183046" name="46a31f30-fe7c-11ef-b2ea-37fdefa5a03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6140906" name="46a31f30-fe7c-11ef-b2ea-37fdefa5a03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Sicherungskasten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62295477" name="9ffafa80-fe7c-11ef-a609-b3a03c94213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7158145" name="9ffafa80-fe7c-11ef-a609-b3a03c942136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9814607" name="bbd939b0-fe7c-11ef-bd05-0992634a463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1780285" name="bbd939b0-fe7c-11ef-bd05-0992634a463f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</w:t>
            </w:r>
          </w:p>
          <w:p>
            <w:pPr>
              <w:spacing w:before="0" w:after="0"/>
            </w:pPr>
            <w:r>
              <w:t>alle Stockwerke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bleihaltige </w:t>
            </w:r>
          </w:p>
          <w:p>
            <w:pPr>
              <w:spacing w:before="0" w:after="0"/>
            </w:pPr>
            <w:r>
              <w:t>Elektroisolationsrohre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26809838" name="e976c6d0-fe7c-11ef-abba-2342885c4e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7723462" name="e976c6d0-fe7c-11ef-abba-2342885c4e9e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87299590" name="ee8024f0-fe7c-11ef-a529-83a0f39a8fa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0522985" name="ee8024f0-fe7c-11ef-a529-83a0f39a8fa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bleihaltig: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</w:t>
            </w:r>
          </w:p>
          <w:p>
            <w:pPr>
              <w:spacing w:before="0" w:after="0"/>
            </w:pPr>
            <w:r>
              <w:t>alle Stockwerke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Bauschaum</w:t>
            </w:r>
          </w:p>
          <w:p>
            <w:pPr>
              <w:spacing w:before="0" w:after="0"/>
            </w:pPr>
            <w:r>
              <w:t>diverse Anwendungen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3200028" name="17345f10-fe7d-11ef-8158-b9ecfd8f313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2995095" name="17345f10-fe7d-11ef-8158-b9ecfd8f313e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97627547" name="1dc03e80-fe7d-11ef-8dd4-a76b80c959f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9577603" name="1dc03e80-fe7d-11ef-8dd4-a76b80c959f5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CP: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</w:t>
            </w:r>
          </w:p>
          <w:p>
            <w:pPr>
              <w:spacing w:before="0" w:after="0"/>
            </w:pPr>
            <w:r>
              <w:t>alle Stockwerke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Anschlagkitt</w:t>
            </w:r>
          </w:p>
          <w:p>
            <w:pPr>
              <w:spacing w:before="0" w:after="0"/>
            </w:pPr>
            <w:r>
              <w:t>Fenster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23757917" name="22110590-fe7e-11ef-970c-6defb29d031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4040809" name="22110590-fe7e-11ef-970c-6defb29d031f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6077461" name="356376a0-fe7e-11ef-9784-f7a28946d0d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4724259" name="356376a0-fe7e-11ef-9784-f7a28946d0da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Wandaufbau</w:t>
            </w:r>
          </w:p>
          <w:p>
            <w:pPr>
              <w:spacing w:before="0" w:after="0"/>
            </w:pPr>
            <w:r>
              <w:t>Zimmerwände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57647091" name="95c32d40-fe80-11ef-abca-6bfa4d7a5e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3027521" name="95c32d40-fe80-11ef-abca-6bfa4d7a5e4e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25396982" name="87093010-fe80-11ef-9bc6-01fb57f8c08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3979683" name="87093010-fe80-11ef-9bc6-01fb57f8c080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Decken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Deckenaufbau</w:t>
            </w:r>
          </w:p>
          <w:p>
            <w:pPr>
              <w:spacing w:before="0" w:after="0"/>
            </w:pPr>
            <w:r>
              <w:t>Zimmer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23585402" name="2b4c6d40-fe81-11ef-893c-d3ba57a933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041787" name="2b4c6d40-fe81-11ef-893c-d3ba57a93379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66957245" name="33edbf30-fe81-11ef-aab1-95b756dafce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5600630" name="33edbf30-fe81-11ef-aab1-95b756dafceb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Steigzone</w:t>
            </w:r>
          </w:p>
          <w:p>
            <w:pPr>
              <w:spacing w:before="0" w:after="0"/>
            </w:pPr>
            <w:r>
              <w:t>Alle Stockwerke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diverse Anwendungen Möglichkeit ch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15445426" name="b7a692e0-fe84-11ef-9de4-0da019661f3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326967" name="b7a692e0-fe84-11ef-9de4-0da019661f36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67066245" name="c0131930-fe84-11ef-87d6-3d6af084395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8550946" name="c0131930-fe84-11ef-87d6-3d6af084395b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  <w:p>
            <w:pPr>
              <w:spacing w:before="0" w:after="0"/>
            </w:pPr>
            <w:r>
              <w:t>PAK:</w:t>
            </w:r>
          </w:p>
          <w:p>
            <w:pPr>
              <w:spacing w:before="0" w:after="0"/>
            </w:pPr>
            <w:r>
              <w:t>PCB: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VB-10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</w:t>
            </w:r>
          </w:p>
          <w:p>
            <w:pPr>
              <w:spacing w:before="0" w:after="0"/>
            </w:pPr>
            <w:r>
              <w:t>alle Stockwerke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behandeltes Holz </w:t>
            </w:r>
          </w:p>
          <w:p>
            <w:pPr>
              <w:spacing w:before="0" w:after="0"/>
            </w:pPr>
            <w:r>
              <w:t>Konstruktion und Verkleidung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17549434" name="eb6ca9c0-fe84-11ef-b7bb-41ed9080511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7845344" name="eb6ca9c0-fe84-11ef-b7bb-41ed90805116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6523467" name="f291bbf0-fe84-11ef-957d-8154efa1d69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3241819" name="f291bbf0-fe84-11ef-957d-8154efa1d69c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Bockenweg 51, 8810 Horgen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